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8B" w:rsidRDefault="004D3E8B" w:rsidP="004D3E8B">
      <w:pPr>
        <w:pStyle w:val="af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</w:p>
    <w:p w:rsidR="0064530C" w:rsidRDefault="004D3E8B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</w:p>
    <w:p w:rsidR="00631293" w:rsidRDefault="00631293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410BF6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2C177E" w:rsidRPr="00B563D7" w:rsidRDefault="0036013E" w:rsidP="002C177E">
      <w:pPr>
        <w:jc w:val="center"/>
        <w:rPr>
          <w:bCs/>
        </w:rPr>
      </w:pPr>
      <w:r>
        <w:rPr>
          <w:bCs/>
        </w:rPr>
        <w:t>Палецкого сельсовета</w:t>
      </w:r>
      <w:r w:rsidR="007F196E">
        <w:rPr>
          <w:bCs/>
        </w:rPr>
        <w:t xml:space="preserve"> </w:t>
      </w:r>
      <w:r w:rsidR="00A93858">
        <w:rPr>
          <w:bCs/>
        </w:rPr>
        <w:t xml:space="preserve">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144C6F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>
        <w:rPr>
          <w:bCs/>
        </w:rPr>
        <w:t xml:space="preserve"> №4</w:t>
      </w:r>
      <w:r w:rsidR="00144C6F">
        <w:rPr>
          <w:bCs/>
        </w:rPr>
        <w:t>8</w:t>
      </w:r>
      <w:r>
        <w:rPr>
          <w:bCs/>
        </w:rPr>
        <w:t xml:space="preserve"> «</w:t>
      </w:r>
      <w:r w:rsidR="002C177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>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  <w:r w:rsidR="004B1FEB">
        <w:rPr>
          <w:bCs/>
        </w:rPr>
        <w:t>»</w:t>
      </w:r>
    </w:p>
    <w:p w:rsidR="0064530C" w:rsidRPr="0064530C" w:rsidRDefault="0064530C" w:rsidP="001E22C2">
      <w:pPr>
        <w:jc w:val="center"/>
        <w:rPr>
          <w:color w:val="auto"/>
          <w:sz w:val="24"/>
          <w:szCs w:val="24"/>
        </w:rPr>
      </w:pPr>
    </w:p>
    <w:p w:rsidR="00A93858" w:rsidRDefault="00A93858" w:rsidP="006768AF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F70FBC">
        <w:t xml:space="preserve">, </w:t>
      </w:r>
      <w:r w:rsidR="006768AF">
        <w:t>администрация Палецкого сельсовета Баганско</w:t>
      </w:r>
      <w:r w:rsidR="00631293">
        <w:t>го района Новосибирской области</w:t>
      </w:r>
    </w:p>
    <w:p w:rsidR="008536BF" w:rsidRDefault="004A0A7A" w:rsidP="006768AF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4B1FEB" w:rsidP="006768AF">
      <w:pPr>
        <w:ind w:firstLine="709"/>
        <w:jc w:val="both"/>
      </w:pPr>
      <w:r>
        <w:t>1.</w:t>
      </w:r>
      <w:r w:rsidR="00EA5ABC">
        <w:t>Внести в</w:t>
      </w:r>
      <w:r w:rsidR="007F196E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7F196E">
        <w:rPr>
          <w:bCs/>
        </w:rPr>
        <w:t xml:space="preserve"> </w:t>
      </w:r>
      <w:r w:rsidR="004A0A7A">
        <w:rPr>
          <w:bCs/>
        </w:rPr>
        <w:t>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144C6F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7A35F1">
        <w:rPr>
          <w:bCs/>
        </w:rPr>
        <w:t xml:space="preserve"> №4</w:t>
      </w:r>
      <w:r w:rsidR="00144C6F">
        <w:rPr>
          <w:bCs/>
        </w:rPr>
        <w:t>8</w:t>
      </w:r>
      <w:r w:rsidR="007A35F1">
        <w:rPr>
          <w:bCs/>
        </w:rPr>
        <w:t xml:space="preserve"> «</w:t>
      </w:r>
      <w:r w:rsidR="00283A0E">
        <w:rPr>
          <w:bCs/>
        </w:rPr>
        <w:t xml:space="preserve">Об утверждении  административного регламента </w:t>
      </w:r>
      <w:r w:rsidR="00144C6F" w:rsidRPr="00144C6F">
        <w:rPr>
          <w:bCs/>
        </w:rPr>
        <w:t>предоставления муниципальной услуги по принятию документов, а также выдаче решений о переводе или об отказе в переводе нежилого помещения в жилое</w:t>
      </w:r>
      <w:r w:rsidR="00283A0E">
        <w:t xml:space="preserve">» </w:t>
      </w:r>
      <w:r w:rsidR="008348EC">
        <w:t xml:space="preserve">следующие </w:t>
      </w:r>
      <w:r w:rsidR="00780721">
        <w:t>изменения:</w:t>
      </w:r>
    </w:p>
    <w:p w:rsidR="004D3E8B" w:rsidRDefault="004D3E8B" w:rsidP="004D3E8B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4D3E8B" w:rsidRDefault="004D3E8B" w:rsidP="004D3E8B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  <w:lang w:val="en-US"/>
        </w:rPr>
        <w:t>V</w:t>
      </w:r>
      <w:r>
        <w:rPr>
          <w:b/>
        </w:rPr>
        <w:t xml:space="preserve">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</w:pP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4D2508" w:rsidRDefault="004D3E8B" w:rsidP="004D3E8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4D3E8B" w:rsidRDefault="004D3E8B" w:rsidP="004D3E8B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4D3E8B" w:rsidRDefault="004D3E8B" w:rsidP="004D3E8B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4D3E8B" w:rsidRDefault="004B1FEB" w:rsidP="004D3E8B">
      <w:pPr>
        <w:ind w:firstLine="709"/>
        <w:jc w:val="both"/>
      </w:pPr>
      <w:r>
        <w:t>2.</w:t>
      </w:r>
      <w:r w:rsidR="004D3E8B" w:rsidRPr="004D3E8B">
        <w:t xml:space="preserve"> </w:t>
      </w:r>
      <w:r w:rsidR="004D3E8B">
        <w:t xml:space="preserve">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4D3E8B" w:rsidRDefault="004D3E8B" w:rsidP="004D3E8B">
      <w:pPr>
        <w:ind w:firstLine="709"/>
        <w:jc w:val="both"/>
      </w:pPr>
      <w:r>
        <w:t xml:space="preserve">3. Контроль    за   исполнением   постановления   возложить   на инженера 1 категории  Калач Е.А.  </w:t>
      </w:r>
    </w:p>
    <w:p w:rsidR="00F3369C" w:rsidRDefault="00F3369C" w:rsidP="006768AF">
      <w:pPr>
        <w:ind w:firstLine="709"/>
        <w:jc w:val="both"/>
      </w:pPr>
    </w:p>
    <w:p w:rsidR="00AA6793" w:rsidRDefault="00AA6793" w:rsidP="006768AF">
      <w:pPr>
        <w:ind w:firstLine="709"/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>Палецкого</w:t>
      </w:r>
      <w:r w:rsidR="007F196E">
        <w:t xml:space="preserve">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A81A9C">
        <w:tab/>
      </w:r>
      <w:r>
        <w:t>В.И.Калач</w:t>
      </w:r>
    </w:p>
    <w:p w:rsidR="00AA6793" w:rsidRDefault="00AA6793" w:rsidP="0064530C">
      <w:pPr>
        <w:rPr>
          <w:sz w:val="20"/>
          <w:szCs w:val="20"/>
        </w:rPr>
      </w:pPr>
    </w:p>
    <w:p w:rsidR="007F196E" w:rsidRDefault="007F196E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A81A9C" w:rsidRDefault="00A81A9C" w:rsidP="0064530C">
      <w:pPr>
        <w:rPr>
          <w:sz w:val="20"/>
          <w:szCs w:val="20"/>
        </w:rPr>
      </w:pPr>
    </w:p>
    <w:p w:rsidR="007F196E" w:rsidRDefault="007F196E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5C4F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4224" w:rsidRDefault="00184224">
      <w:r>
        <w:separator/>
      </w:r>
    </w:p>
  </w:endnote>
  <w:endnote w:type="continuationSeparator" w:id="1">
    <w:p w:rsidR="00184224" w:rsidRDefault="00184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4224" w:rsidRDefault="00184224">
      <w:r>
        <w:separator/>
      </w:r>
    </w:p>
  </w:footnote>
  <w:footnote w:type="continuationSeparator" w:id="1">
    <w:p w:rsidR="00184224" w:rsidRDefault="001842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48716"/>
      <w:docPartObj>
        <w:docPartGallery w:val="Page Numbers (Top of Page)"/>
        <w:docPartUnique/>
      </w:docPartObj>
    </w:sdtPr>
    <w:sdtContent>
      <w:p w:rsidR="00F14B0C" w:rsidRDefault="00237537">
        <w:pPr>
          <w:pStyle w:val="ac"/>
          <w:jc w:val="center"/>
        </w:pPr>
        <w:r w:rsidRPr="006768AF">
          <w:rPr>
            <w:sz w:val="20"/>
            <w:szCs w:val="20"/>
          </w:rPr>
          <w:fldChar w:fldCharType="begin"/>
        </w:r>
        <w:r w:rsidR="00F14B0C" w:rsidRPr="006768AF">
          <w:rPr>
            <w:sz w:val="20"/>
            <w:szCs w:val="20"/>
          </w:rPr>
          <w:instrText xml:space="preserve"> PAGE   \* MERGEFORMAT </w:instrText>
        </w:r>
        <w:r w:rsidRPr="006768AF">
          <w:rPr>
            <w:sz w:val="20"/>
            <w:szCs w:val="20"/>
          </w:rPr>
          <w:fldChar w:fldCharType="separate"/>
        </w:r>
        <w:r w:rsidR="004D2508">
          <w:rPr>
            <w:noProof/>
            <w:sz w:val="20"/>
            <w:szCs w:val="20"/>
          </w:rPr>
          <w:t>2</w:t>
        </w:r>
        <w:r w:rsidRPr="006768AF">
          <w:rPr>
            <w:sz w:val="20"/>
            <w:szCs w:val="20"/>
          </w:rPr>
          <w:fldChar w:fldCharType="end"/>
        </w:r>
      </w:p>
    </w:sdtContent>
  </w:sdt>
  <w:p w:rsidR="00F14B0C" w:rsidRDefault="00F14B0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4B0C" w:rsidRDefault="00F14B0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  <w:num w:numId="12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256A"/>
    <w:rsid w:val="00025131"/>
    <w:rsid w:val="00027413"/>
    <w:rsid w:val="00032FBD"/>
    <w:rsid w:val="00044371"/>
    <w:rsid w:val="00072A4B"/>
    <w:rsid w:val="00081F5D"/>
    <w:rsid w:val="0008509B"/>
    <w:rsid w:val="000917DE"/>
    <w:rsid w:val="00093EDA"/>
    <w:rsid w:val="00094F54"/>
    <w:rsid w:val="00097773"/>
    <w:rsid w:val="000A2F0C"/>
    <w:rsid w:val="000A4D4D"/>
    <w:rsid w:val="000A5165"/>
    <w:rsid w:val="000B007A"/>
    <w:rsid w:val="000B68E9"/>
    <w:rsid w:val="000C0838"/>
    <w:rsid w:val="000C0C3F"/>
    <w:rsid w:val="000C4A04"/>
    <w:rsid w:val="000D1D1F"/>
    <w:rsid w:val="000D5228"/>
    <w:rsid w:val="000D6EE7"/>
    <w:rsid w:val="000E6C91"/>
    <w:rsid w:val="000F2957"/>
    <w:rsid w:val="000F7784"/>
    <w:rsid w:val="00120B21"/>
    <w:rsid w:val="00126777"/>
    <w:rsid w:val="001316C1"/>
    <w:rsid w:val="001425CB"/>
    <w:rsid w:val="00144C6F"/>
    <w:rsid w:val="001515CB"/>
    <w:rsid w:val="00157B32"/>
    <w:rsid w:val="00157FAD"/>
    <w:rsid w:val="00184224"/>
    <w:rsid w:val="001856E5"/>
    <w:rsid w:val="00190D61"/>
    <w:rsid w:val="00193ECD"/>
    <w:rsid w:val="00197DB5"/>
    <w:rsid w:val="001A04B6"/>
    <w:rsid w:val="001A0F24"/>
    <w:rsid w:val="001A4480"/>
    <w:rsid w:val="001A736A"/>
    <w:rsid w:val="001C2654"/>
    <w:rsid w:val="001D329B"/>
    <w:rsid w:val="001E22C2"/>
    <w:rsid w:val="001E33DE"/>
    <w:rsid w:val="001E651C"/>
    <w:rsid w:val="001F1015"/>
    <w:rsid w:val="001F1F66"/>
    <w:rsid w:val="001F269C"/>
    <w:rsid w:val="00201FE6"/>
    <w:rsid w:val="00205E4D"/>
    <w:rsid w:val="002068D7"/>
    <w:rsid w:val="00224CCD"/>
    <w:rsid w:val="00226719"/>
    <w:rsid w:val="00232721"/>
    <w:rsid w:val="00237537"/>
    <w:rsid w:val="00241E80"/>
    <w:rsid w:val="00247202"/>
    <w:rsid w:val="00247718"/>
    <w:rsid w:val="00253ADB"/>
    <w:rsid w:val="002550D2"/>
    <w:rsid w:val="00274141"/>
    <w:rsid w:val="0028205E"/>
    <w:rsid w:val="00283A0E"/>
    <w:rsid w:val="00283A3A"/>
    <w:rsid w:val="00286BB6"/>
    <w:rsid w:val="00293130"/>
    <w:rsid w:val="00294241"/>
    <w:rsid w:val="002A2C7F"/>
    <w:rsid w:val="002B15D1"/>
    <w:rsid w:val="002C04EB"/>
    <w:rsid w:val="002C177E"/>
    <w:rsid w:val="002C7C92"/>
    <w:rsid w:val="002D3079"/>
    <w:rsid w:val="002D489F"/>
    <w:rsid w:val="002D54A0"/>
    <w:rsid w:val="002E67DF"/>
    <w:rsid w:val="002F1F91"/>
    <w:rsid w:val="00302D13"/>
    <w:rsid w:val="00304960"/>
    <w:rsid w:val="00306002"/>
    <w:rsid w:val="00324BAB"/>
    <w:rsid w:val="00326D96"/>
    <w:rsid w:val="00332828"/>
    <w:rsid w:val="00334999"/>
    <w:rsid w:val="0033608B"/>
    <w:rsid w:val="00337C80"/>
    <w:rsid w:val="00354186"/>
    <w:rsid w:val="0036013E"/>
    <w:rsid w:val="00361A4B"/>
    <w:rsid w:val="003626B4"/>
    <w:rsid w:val="00365179"/>
    <w:rsid w:val="0037728D"/>
    <w:rsid w:val="00380B58"/>
    <w:rsid w:val="00393DFB"/>
    <w:rsid w:val="003C7E02"/>
    <w:rsid w:val="003E0690"/>
    <w:rsid w:val="003F1B4F"/>
    <w:rsid w:val="003F66E6"/>
    <w:rsid w:val="00404C03"/>
    <w:rsid w:val="00410BF6"/>
    <w:rsid w:val="00415A91"/>
    <w:rsid w:val="004311E8"/>
    <w:rsid w:val="0044385B"/>
    <w:rsid w:val="00460081"/>
    <w:rsid w:val="004639AA"/>
    <w:rsid w:val="00492839"/>
    <w:rsid w:val="004A0A7A"/>
    <w:rsid w:val="004A6CB2"/>
    <w:rsid w:val="004B1FB1"/>
    <w:rsid w:val="004B1FEB"/>
    <w:rsid w:val="004C38DA"/>
    <w:rsid w:val="004D2508"/>
    <w:rsid w:val="004D3E8B"/>
    <w:rsid w:val="004E122B"/>
    <w:rsid w:val="005005CA"/>
    <w:rsid w:val="00507247"/>
    <w:rsid w:val="00511A32"/>
    <w:rsid w:val="005170EA"/>
    <w:rsid w:val="00524CD9"/>
    <w:rsid w:val="005325FE"/>
    <w:rsid w:val="00537A29"/>
    <w:rsid w:val="005408F5"/>
    <w:rsid w:val="00543F41"/>
    <w:rsid w:val="0055013B"/>
    <w:rsid w:val="00560BD9"/>
    <w:rsid w:val="00563853"/>
    <w:rsid w:val="00564911"/>
    <w:rsid w:val="005724BC"/>
    <w:rsid w:val="00573743"/>
    <w:rsid w:val="005852A8"/>
    <w:rsid w:val="005918A3"/>
    <w:rsid w:val="005A5592"/>
    <w:rsid w:val="005A6610"/>
    <w:rsid w:val="005B303C"/>
    <w:rsid w:val="005B32C8"/>
    <w:rsid w:val="005B3C25"/>
    <w:rsid w:val="005C4F5C"/>
    <w:rsid w:val="005C77FB"/>
    <w:rsid w:val="005E5C1E"/>
    <w:rsid w:val="005E78FF"/>
    <w:rsid w:val="0061253D"/>
    <w:rsid w:val="00620506"/>
    <w:rsid w:val="00621675"/>
    <w:rsid w:val="00624BCB"/>
    <w:rsid w:val="00626506"/>
    <w:rsid w:val="00626BA2"/>
    <w:rsid w:val="00631293"/>
    <w:rsid w:val="00631C9D"/>
    <w:rsid w:val="0064530C"/>
    <w:rsid w:val="0065029A"/>
    <w:rsid w:val="00652C1B"/>
    <w:rsid w:val="00653991"/>
    <w:rsid w:val="00655F10"/>
    <w:rsid w:val="006560E5"/>
    <w:rsid w:val="006576DE"/>
    <w:rsid w:val="00657C6F"/>
    <w:rsid w:val="00665BEA"/>
    <w:rsid w:val="00673BDA"/>
    <w:rsid w:val="006768AF"/>
    <w:rsid w:val="00676DFF"/>
    <w:rsid w:val="00677BDA"/>
    <w:rsid w:val="006C70DB"/>
    <w:rsid w:val="006D44A4"/>
    <w:rsid w:val="006E1015"/>
    <w:rsid w:val="006E3B84"/>
    <w:rsid w:val="006E6547"/>
    <w:rsid w:val="006F2BC6"/>
    <w:rsid w:val="006F59B4"/>
    <w:rsid w:val="006F775D"/>
    <w:rsid w:val="00704C39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196E"/>
    <w:rsid w:val="007F4627"/>
    <w:rsid w:val="008006AF"/>
    <w:rsid w:val="00800F9F"/>
    <w:rsid w:val="0080150C"/>
    <w:rsid w:val="008023D5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85167"/>
    <w:rsid w:val="00897971"/>
    <w:rsid w:val="008A52C1"/>
    <w:rsid w:val="008A7CE1"/>
    <w:rsid w:val="008C66F2"/>
    <w:rsid w:val="008E3854"/>
    <w:rsid w:val="008F10CC"/>
    <w:rsid w:val="008F1991"/>
    <w:rsid w:val="008F1BFF"/>
    <w:rsid w:val="008F692A"/>
    <w:rsid w:val="00910042"/>
    <w:rsid w:val="00920512"/>
    <w:rsid w:val="00923B83"/>
    <w:rsid w:val="00933266"/>
    <w:rsid w:val="009458BA"/>
    <w:rsid w:val="00947C51"/>
    <w:rsid w:val="00956C12"/>
    <w:rsid w:val="00962A4F"/>
    <w:rsid w:val="00986F06"/>
    <w:rsid w:val="00991557"/>
    <w:rsid w:val="00995E54"/>
    <w:rsid w:val="009A4726"/>
    <w:rsid w:val="009B2215"/>
    <w:rsid w:val="009B2A90"/>
    <w:rsid w:val="009C1778"/>
    <w:rsid w:val="009C3FD6"/>
    <w:rsid w:val="009D0231"/>
    <w:rsid w:val="009D1CFA"/>
    <w:rsid w:val="009D2E8C"/>
    <w:rsid w:val="009D7A90"/>
    <w:rsid w:val="009E134F"/>
    <w:rsid w:val="009E23BA"/>
    <w:rsid w:val="00A074FE"/>
    <w:rsid w:val="00A13793"/>
    <w:rsid w:val="00A13B5D"/>
    <w:rsid w:val="00A30DBA"/>
    <w:rsid w:val="00A31DF6"/>
    <w:rsid w:val="00A51D6B"/>
    <w:rsid w:val="00A52C02"/>
    <w:rsid w:val="00A542AF"/>
    <w:rsid w:val="00A56B2A"/>
    <w:rsid w:val="00A6578C"/>
    <w:rsid w:val="00A77B3E"/>
    <w:rsid w:val="00A819FA"/>
    <w:rsid w:val="00A81A9C"/>
    <w:rsid w:val="00A93858"/>
    <w:rsid w:val="00A95F7A"/>
    <w:rsid w:val="00A97614"/>
    <w:rsid w:val="00AA6793"/>
    <w:rsid w:val="00AB1CC4"/>
    <w:rsid w:val="00AB687B"/>
    <w:rsid w:val="00AB7BD0"/>
    <w:rsid w:val="00AD0CCC"/>
    <w:rsid w:val="00AE1E2D"/>
    <w:rsid w:val="00AF55EF"/>
    <w:rsid w:val="00B21E32"/>
    <w:rsid w:val="00B22602"/>
    <w:rsid w:val="00B22AB1"/>
    <w:rsid w:val="00B312A8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A1508"/>
    <w:rsid w:val="00BB37B0"/>
    <w:rsid w:val="00BB3E76"/>
    <w:rsid w:val="00BE2C9D"/>
    <w:rsid w:val="00BF1025"/>
    <w:rsid w:val="00C051E0"/>
    <w:rsid w:val="00C21054"/>
    <w:rsid w:val="00C305C6"/>
    <w:rsid w:val="00C47991"/>
    <w:rsid w:val="00C53FA1"/>
    <w:rsid w:val="00C60D0F"/>
    <w:rsid w:val="00C725A7"/>
    <w:rsid w:val="00C72B6B"/>
    <w:rsid w:val="00C74D00"/>
    <w:rsid w:val="00C8004A"/>
    <w:rsid w:val="00C81567"/>
    <w:rsid w:val="00C81E7F"/>
    <w:rsid w:val="00C94D84"/>
    <w:rsid w:val="00CC47DE"/>
    <w:rsid w:val="00CD0E97"/>
    <w:rsid w:val="00CD1D27"/>
    <w:rsid w:val="00CD26B3"/>
    <w:rsid w:val="00CD4A9A"/>
    <w:rsid w:val="00CF1414"/>
    <w:rsid w:val="00CF4FE4"/>
    <w:rsid w:val="00CF53D5"/>
    <w:rsid w:val="00D06B5E"/>
    <w:rsid w:val="00D121D9"/>
    <w:rsid w:val="00D13F1E"/>
    <w:rsid w:val="00D22742"/>
    <w:rsid w:val="00D24E23"/>
    <w:rsid w:val="00D2649A"/>
    <w:rsid w:val="00D37CB4"/>
    <w:rsid w:val="00D47214"/>
    <w:rsid w:val="00D50164"/>
    <w:rsid w:val="00D52270"/>
    <w:rsid w:val="00D641F6"/>
    <w:rsid w:val="00D80127"/>
    <w:rsid w:val="00D8258D"/>
    <w:rsid w:val="00D84025"/>
    <w:rsid w:val="00D93B3F"/>
    <w:rsid w:val="00D94541"/>
    <w:rsid w:val="00DA1D71"/>
    <w:rsid w:val="00DA445D"/>
    <w:rsid w:val="00DA6157"/>
    <w:rsid w:val="00DC57A1"/>
    <w:rsid w:val="00DD3B29"/>
    <w:rsid w:val="00DE3DA5"/>
    <w:rsid w:val="00DF0251"/>
    <w:rsid w:val="00DF0709"/>
    <w:rsid w:val="00DF2AEB"/>
    <w:rsid w:val="00DF6035"/>
    <w:rsid w:val="00DF63A7"/>
    <w:rsid w:val="00DF73DF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30"/>
    <w:rsid w:val="00E92CDE"/>
    <w:rsid w:val="00EA5ABC"/>
    <w:rsid w:val="00EA681F"/>
    <w:rsid w:val="00EC7D5F"/>
    <w:rsid w:val="00ED2C44"/>
    <w:rsid w:val="00ED6D9E"/>
    <w:rsid w:val="00ED7947"/>
    <w:rsid w:val="00EE4C47"/>
    <w:rsid w:val="00EF5FEA"/>
    <w:rsid w:val="00EF75CA"/>
    <w:rsid w:val="00F10FF0"/>
    <w:rsid w:val="00F12EA8"/>
    <w:rsid w:val="00F14B0C"/>
    <w:rsid w:val="00F3369C"/>
    <w:rsid w:val="00F41A40"/>
    <w:rsid w:val="00F44641"/>
    <w:rsid w:val="00F53653"/>
    <w:rsid w:val="00F60575"/>
    <w:rsid w:val="00F62250"/>
    <w:rsid w:val="00F6763B"/>
    <w:rsid w:val="00F67758"/>
    <w:rsid w:val="00F70FBC"/>
    <w:rsid w:val="00F764B5"/>
    <w:rsid w:val="00F77354"/>
    <w:rsid w:val="00F86E6E"/>
    <w:rsid w:val="00F87FD5"/>
    <w:rsid w:val="00F90294"/>
    <w:rsid w:val="00F97BFF"/>
    <w:rsid w:val="00FA071C"/>
    <w:rsid w:val="00FA219B"/>
    <w:rsid w:val="00FA5C4A"/>
    <w:rsid w:val="00FC00F8"/>
    <w:rsid w:val="00FC6E3E"/>
    <w:rsid w:val="00FC6E93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5C4F5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9D7A9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614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272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600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765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102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4409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410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578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9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E3848-B742-4C2C-9716-EA452CA7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4</cp:revision>
  <cp:lastPrinted>2019-05-22T04:41:00Z</cp:lastPrinted>
  <dcterms:created xsi:type="dcterms:W3CDTF">2021-12-03T08:37:00Z</dcterms:created>
  <dcterms:modified xsi:type="dcterms:W3CDTF">2021-12-06T03:26:00Z</dcterms:modified>
</cp:coreProperties>
</file>